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讲评课即时练习题卡（3 张 · 可打印裁剪）</w:t>
      </w:r>
    </w:p>
    <w:p>
      <w:r>
        <w:rPr>
          <w:rFonts w:ascii="Calibri" w:hAnsi="Calibri" w:eastAsia="微软雅黑"/>
          <w:b w:val="0"/>
          <w:sz w:val="20"/>
        </w:rPr>
      </w:r>
    </w:p>
    <w:p>
      <w:r>
        <w:rPr>
          <w:rFonts w:ascii="Calibri" w:hAnsi="Calibri" w:eastAsia="微软雅黑"/>
          <w:b/>
          <w:color w:val="1F4E79"/>
          <w:sz w:val="26"/>
        </w:rPr>
        <w:t>题卡 1（配 T5 平方根概念）</w:t>
      </w:r>
    </w:p>
    <w:p>
      <w:r>
        <w:rPr>
          <w:rFonts w:ascii="Calibri" w:hAnsi="Calibri" w:eastAsia="微软雅黑"/>
          <w:b w:val="0"/>
          <w:sz w:val="22"/>
        </w:rPr>
        <w:t>√49 = ？　　49 的平方根 = ？</w:t>
        <w:br/>
        <w:br/>
        <w:t>追问：两问差在哪一个字？结果差在哪？</w:t>
      </w:r>
    </w:p>
    <w:p>
      <w:r>
        <w:rPr>
          <w:rFonts w:ascii="Calibri" w:hAnsi="Calibri" w:eastAsia="微软雅黑"/>
          <w:b w:val="0"/>
          <w:color w:val="94A3B8"/>
          <w:sz w:val="18"/>
        </w:rPr>
        <w:t>✂ ---------------- 裁剪线 ----------------</w:t>
      </w:r>
    </w:p>
    <w:p>
      <w:r>
        <w:rPr>
          <w:rFonts w:ascii="Calibri" w:hAnsi="Calibri" w:eastAsia="微软雅黑"/>
          <w:b w:val="0"/>
          <w:color w:val="64748B"/>
          <w:sz w:val="19"/>
        </w:rPr>
        <w:t>参考答案：全对标准：√49=7（单值）；±7（双值）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题卡 2（配 T7 化简程序）</w:t>
      </w:r>
    </w:p>
    <w:p>
      <w:r>
        <w:rPr>
          <w:rFonts w:ascii="Calibri" w:hAnsi="Calibri" w:eastAsia="微软雅黑"/>
          <w:b w:val="0"/>
          <w:sz w:val="22"/>
        </w:rPr>
        <w:t>化简：√72 = ？</w:t>
        <w:br/>
        <w:br/>
        <w:t>要求：写出"找→拆→移"三步</w:t>
      </w:r>
    </w:p>
    <w:p>
      <w:r>
        <w:rPr>
          <w:rFonts w:ascii="Calibri" w:hAnsi="Calibri" w:eastAsia="微软雅黑"/>
          <w:b w:val="0"/>
          <w:color w:val="94A3B8"/>
          <w:sz w:val="18"/>
        </w:rPr>
        <w:t>✂ ---------------- 裁剪线 ----------------</w:t>
      </w:r>
    </w:p>
    <w:p>
      <w:r>
        <w:rPr>
          <w:rFonts w:ascii="Calibri" w:hAnsi="Calibri" w:eastAsia="微软雅黑"/>
          <w:b w:val="0"/>
          <w:color w:val="64748B"/>
          <w:sz w:val="19"/>
        </w:rPr>
        <w:t>参考答案：全对标准：72=36×2 → √36×√2 → 6√2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题卡 3（配 T8 应用迁移）</w:t>
      </w:r>
    </w:p>
    <w:p>
      <w:r>
        <w:rPr>
          <w:rFonts w:ascii="Calibri" w:hAnsi="Calibri" w:eastAsia="微软雅黑"/>
          <w:b w:val="0"/>
          <w:sz w:val="22"/>
        </w:rPr>
        <w:t>面积为 50 的正方形，边长是多少？（用最简二次根式表示）</w:t>
        <w:br/>
        <w:br/>
        <w:t>追问：和面积为 49 的正方形差多少？</w:t>
      </w:r>
    </w:p>
    <w:p>
      <w:r>
        <w:rPr>
          <w:rFonts w:ascii="Calibri" w:hAnsi="Calibri" w:eastAsia="微软雅黑"/>
          <w:b w:val="0"/>
          <w:color w:val="94A3B8"/>
          <w:sz w:val="18"/>
        </w:rPr>
        <w:t>✂ ---------------- 裁剪线 ----------------</w:t>
      </w:r>
    </w:p>
    <w:p>
      <w:r>
        <w:rPr>
          <w:rFonts w:ascii="Calibri" w:hAnsi="Calibri" w:eastAsia="微软雅黑"/>
          <w:b w:val="0"/>
          <w:color w:val="64748B"/>
          <w:sz w:val="19"/>
        </w:rPr>
        <w:t>参考答案：全对标准：5√2；差 5√2-7（约 0.07）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