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三层课堂提问清单（备课速查）</w:t>
      </w:r>
    </w:p>
    <w:p>
      <w:r>
        <w:rPr>
          <w:rFonts w:ascii="Calibri" w:hAnsi="Calibri" w:eastAsia="微软雅黑"/>
          <w:b w:val="0"/>
          <w:color w:val="64748B"/>
          <w:sz w:val="20"/>
        </w:rPr>
        <w:t>与「分层教学目标表」配套 · 保证 B/C 层至少 2 个"够得着"的问题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层级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问题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预设回答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追问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C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√18 里藏着哪个最大的完全平方数？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"9"（错）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18=9×2，为什么拆 9 不拆 2？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C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把 √18 拆开化简，说步骤（可看三步卡）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√9×√2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开出来还是留着？为什么？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C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√36 等于几？36 的平方根呢？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6；±6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差在哪一个字上？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B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√48 为什么不等于 4√6？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算错了（说不出）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4√6=√96，验算看看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B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√(a³b²) 指数怎么处理？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 提出 一个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为什么出来是 a√a？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B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(2√3-1)² 展开哪步最易错？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漏中间项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和 (a-b)² 一样吗？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√(a+3)+√(2a-b+1)=0，为什么两根式都为 0？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都等于 0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两个非负数之和为 0 意味着什么？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√7+√5 与 √14 比大小，能想出两种方法吗？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平方法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估算法呢？误差多大？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√(a²)=|a| 为什么不是 a？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 得非负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a=-3 代入试试，用一句话讲给 C 层听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