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《二次根式》生活化情境题集（5 题）</w:t>
      </w:r>
    </w:p>
    <w:p>
      <w:r>
        <w:rPr>
          <w:rFonts w:ascii="Calibri" w:hAnsi="Calibri" w:eastAsia="微软雅黑"/>
          <w:b w:val="0"/>
          <w:color w:val="64748B"/>
          <w:sz w:val="20"/>
        </w:rPr>
        <w:t>按趣味性从高到低排序 · 每题：情境 ≤80 字 ｜ 问题 ｜ 考查知识点 ｜ 参考答案</w:t>
      </w:r>
    </w:p>
    <w:p>
      <w:r>
        <w:rPr>
          <w:rFonts w:ascii="Calibri" w:hAnsi="Calibri" w:eastAsia="微软雅黑"/>
          <w:b/>
          <w:color w:val="1F4E79"/>
          <w:sz w:val="26"/>
        </w:rPr>
        <w:t>第 1 题 【校园】🎨 校运会入场式</w:t>
      </w:r>
    </w:p>
    <w:p>
      <w:r>
        <w:rPr>
          <w:rFonts w:ascii="Calibri" w:hAnsi="Calibri" w:eastAsia="微软雅黑"/>
          <w:b w:val="0"/>
          <w:sz w:val="21"/>
        </w:rPr>
        <w:t>班级要做一个面积为 48m² 的正方形 Logo 方阵，边长是多少米？化简后学生能口算吗？</w:t>
      </w:r>
    </w:p>
    <w:p>
      <w:r>
        <w:rPr>
          <w:rFonts w:ascii="Calibri" w:hAnsi="Calibri" w:eastAsia="微软雅黑"/>
          <w:b w:val="0"/>
          <w:color w:val="64748B"/>
          <w:sz w:val="19"/>
        </w:rPr>
        <w:t>考查知识点：√48 化简</w:t>
      </w:r>
    </w:p>
    <w:p>
      <w:r>
        <w:rPr>
          <w:rFonts w:ascii="Calibri" w:hAnsi="Calibri" w:eastAsia="微软雅黑"/>
          <w:b/>
          <w:sz w:val="19"/>
        </w:rPr>
        <w:t>参考答案：4√3 ≈ 6.9m</w:t>
      </w:r>
    </w:p>
    <w:p>
      <w:r>
        <w:rPr>
          <w:rFonts w:ascii="Calibri" w:hAnsi="Calibri" w:eastAsia="微软雅黑"/>
          <w:b/>
          <w:color w:val="1F4E79"/>
          <w:sz w:val="26"/>
        </w:rPr>
        <w:t>第 2 题 【出行】共享单车计费</w:t>
      </w:r>
    </w:p>
    <w:p>
      <w:r>
        <w:rPr>
          <w:rFonts w:ascii="Calibri" w:hAnsi="Calibri" w:eastAsia="微软雅黑"/>
          <w:b w:val="0"/>
          <w:sz w:val="21"/>
        </w:rPr>
        <w:t>前 √16 分钟免费——免费时长是几分钟？"√16 分钟"和"16 的平方根分钟"一样吗？</w:t>
      </w:r>
    </w:p>
    <w:p>
      <w:r>
        <w:rPr>
          <w:rFonts w:ascii="Calibri" w:hAnsi="Calibri" w:eastAsia="微软雅黑"/>
          <w:b w:val="0"/>
          <w:color w:val="64748B"/>
          <w:sz w:val="19"/>
        </w:rPr>
        <w:t>考查知识点：算术平方根 vs 平方根辨析</w:t>
      </w:r>
    </w:p>
    <w:p>
      <w:r>
        <w:rPr>
          <w:rFonts w:ascii="Calibri" w:hAnsi="Calibri" w:eastAsia="微软雅黑"/>
          <w:b/>
          <w:sz w:val="19"/>
        </w:rPr>
        <w:t>参考答案：免费 4 分钟；√16=4（单值），16 的平方根=±4（双值）——直击 35.6% 混淆点</w:t>
      </w:r>
    </w:p>
    <w:p>
      <w:r>
        <w:rPr>
          <w:rFonts w:ascii="Calibri" w:hAnsi="Calibri" w:eastAsia="微软雅黑"/>
          <w:b/>
          <w:color w:val="1F4E79"/>
          <w:sz w:val="26"/>
        </w:rPr>
        <w:t>第 3 题 【购物】促销海报</w:t>
      </w:r>
    </w:p>
    <w:p>
      <w:r>
        <w:rPr>
          <w:rFonts w:ascii="Calibri" w:hAnsi="Calibri" w:eastAsia="微软雅黑"/>
          <w:b w:val="0"/>
          <w:sz w:val="21"/>
        </w:rPr>
        <w:t>"满 50 减 √50 元"——到底减几元？估算 √50 在哪两个整数之间？</w:t>
      </w:r>
    </w:p>
    <w:p>
      <w:r>
        <w:rPr>
          <w:rFonts w:ascii="Calibri" w:hAnsi="Calibri" w:eastAsia="微软雅黑"/>
          <w:b w:val="0"/>
          <w:color w:val="64748B"/>
          <w:sz w:val="19"/>
        </w:rPr>
        <w:t>考查知识点：无理数估算</w:t>
      </w:r>
    </w:p>
    <w:p>
      <w:r>
        <w:rPr>
          <w:rFonts w:ascii="Calibri" w:hAnsi="Calibri" w:eastAsia="微软雅黑"/>
          <w:b/>
          <w:sz w:val="19"/>
        </w:rPr>
        <w:t>参考答案：7 &lt; √50 &lt; 8，约减 7 元（对应钟景行/孟繁星估算错题）</w:t>
      </w:r>
    </w:p>
    <w:p>
      <w:r>
        <w:rPr>
          <w:rFonts w:ascii="Calibri" w:hAnsi="Calibri" w:eastAsia="微软雅黑"/>
          <w:b/>
          <w:color w:val="1F4E79"/>
          <w:sz w:val="26"/>
        </w:rPr>
        <w:t>第 4 题 【家庭】📐 电视墙</w:t>
      </w:r>
    </w:p>
    <w:p>
      <w:r>
        <w:rPr>
          <w:rFonts w:ascii="Calibri" w:hAnsi="Calibri" w:eastAsia="微软雅黑"/>
          <w:b w:val="0"/>
          <w:sz w:val="21"/>
        </w:rPr>
        <w:t>客厅幕布是面积为 72dm² 的正方形，边长化成最简二次根式是多少？</w:t>
      </w:r>
    </w:p>
    <w:p>
      <w:r>
        <w:rPr>
          <w:rFonts w:ascii="Calibri" w:hAnsi="Calibri" w:eastAsia="微软雅黑"/>
          <w:b w:val="0"/>
          <w:color w:val="64748B"/>
          <w:sz w:val="19"/>
        </w:rPr>
        <w:t>考查知识点：√72 化简</w:t>
      </w:r>
    </w:p>
    <w:p>
      <w:r>
        <w:rPr>
          <w:rFonts w:ascii="Calibri" w:hAnsi="Calibri" w:eastAsia="微软雅黑"/>
          <w:b/>
          <w:sz w:val="19"/>
        </w:rPr>
        <w:t>参考答案：6√2 dm</w:t>
      </w:r>
    </w:p>
    <w:p>
      <w:r>
        <w:rPr>
          <w:rFonts w:ascii="Calibri" w:hAnsi="Calibri" w:eastAsia="微软雅黑"/>
          <w:b/>
          <w:color w:val="1F4E79"/>
          <w:sz w:val="26"/>
        </w:rPr>
        <w:t>第 5 题 【运动】跳远沙坑</w:t>
      </w:r>
    </w:p>
    <w:p>
      <w:r>
        <w:rPr>
          <w:rFonts w:ascii="Calibri" w:hAnsi="Calibri" w:eastAsia="微软雅黑"/>
          <w:b w:val="0"/>
          <w:sz w:val="21"/>
        </w:rPr>
        <w:t>沙坑要铺沙，底面积 0.09㎡，用沙 0.027m³，铺沙深度是多少米？</w:t>
      </w:r>
    </w:p>
    <w:p>
      <w:r>
        <w:rPr>
          <w:rFonts w:ascii="Calibri" w:hAnsi="Calibri" w:eastAsia="微软雅黑"/>
          <w:b w:val="0"/>
          <w:color w:val="64748B"/>
          <w:sz w:val="19"/>
        </w:rPr>
        <w:t>考查知识点：√0.09 小数开方</w:t>
      </w:r>
    </w:p>
    <w:p>
      <w:r>
        <w:rPr>
          <w:rFonts w:ascii="Calibri" w:hAnsi="Calibri" w:eastAsia="微软雅黑"/>
          <w:b/>
          <w:sz w:val="19"/>
        </w:rPr>
        <w:t>参考答案：0.3m（对应彭静姝等 3 人 √0.09=0.9 同错点）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由「学情诊断分析」等课前指令基于 01/02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