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 w:eastAsia="微软雅黑"/>
          <w:b/>
          <w:sz w:val="32"/>
        </w:rPr>
        <w:t>课堂生成性反馈语框架（四类 × 3 条）</w:t>
      </w:r>
    </w:p>
    <w:p>
      <w:r>
        <w:rPr>
          <w:rFonts w:ascii="Calibri" w:hAnsi="Calibri" w:eastAsia="微软雅黑"/>
          <w:b w:val="0"/>
          <w:color w:val="64748B"/>
          <w:sz w:val="20"/>
        </w:rPr>
        <w:t>把"很好，坐下"换成：具体指认 + 价值命名 + 下一步引导</w:t>
      </w:r>
    </w:p>
    <w:p>
      <w:r>
        <w:rPr>
          <w:rFonts w:ascii="Calibri" w:hAnsi="Calibri" w:eastAsia="微软雅黑"/>
          <w:b/>
          <w:color w:val="1F4E79"/>
          <w:sz w:val="26"/>
        </w:rPr>
        <w:t>【回答正确】</w:t>
      </w:r>
    </w:p>
    <w:p>
      <w:r>
        <w:rPr>
          <w:rFonts w:ascii="Calibri" w:hAnsi="Calibri" w:eastAsia="微软雅黑"/>
          <w:b w:val="0"/>
          <w:sz w:val="20"/>
        </w:rPr>
        <w:t>1. 〔指认〕你用的是"先找最大平方因子"而不是硬除</w:t>
      </w:r>
    </w:p>
    <w:p>
      <w:r>
        <w:rPr>
          <w:rFonts w:ascii="Calibri" w:hAnsi="Calibri" w:eastAsia="微软雅黑"/>
          <w:b w:val="0"/>
          <w:sz w:val="20"/>
        </w:rPr>
        <w:t xml:space="preserve">　 〔命名〕这是很标准的程序意识，说明三步法已经内化了</w:t>
      </w:r>
    </w:p>
    <w:p>
      <w:r>
        <w:rPr>
          <w:rFonts w:ascii="Calibri" w:hAnsi="Calibri" w:eastAsia="微软雅黑"/>
          <w:b w:val="0"/>
          <w:sz w:val="20"/>
        </w:rPr>
        <w:t xml:space="preserve">　 〔引导〕下一步试试字母系数的 √(a³b²)，看看还成立吗</w:t>
      </w:r>
    </w:p>
    <w:p>
      <w:r>
        <w:rPr>
          <w:rFonts w:ascii="Calibri" w:hAnsi="Calibri" w:eastAsia="微软雅黑"/>
          <w:b w:val="0"/>
          <w:sz w:val="20"/>
        </w:rPr>
        <w:t>2. 〔指认〕你把 √18 先拆成 √9×√2 再处理</w:t>
      </w:r>
    </w:p>
    <w:p>
      <w:r>
        <w:rPr>
          <w:rFonts w:ascii="Calibri" w:hAnsi="Calibri" w:eastAsia="微软雅黑"/>
          <w:b w:val="0"/>
          <w:sz w:val="20"/>
        </w:rPr>
        <w:t xml:space="preserve">　 〔命名〕先拆后算是化简的正路，比硬记答案靠谱</w:t>
      </w:r>
    </w:p>
    <w:p>
      <w:r>
        <w:rPr>
          <w:rFonts w:ascii="Calibri" w:hAnsi="Calibri" w:eastAsia="微软雅黑"/>
          <w:b w:val="0"/>
          <w:sz w:val="20"/>
        </w:rPr>
        <w:t xml:space="preserve">　 〔引导〕能不能用一句话把这个套路教给同桌？</w:t>
      </w:r>
    </w:p>
    <w:p>
      <w:r>
        <w:rPr>
          <w:rFonts w:ascii="Calibri" w:hAnsi="Calibri" w:eastAsia="微软雅黑"/>
          <w:b w:val="0"/>
          <w:sz w:val="20"/>
        </w:rPr>
        <w:t>3. 〔指认〕你注意到结果里保留了 √2</w:t>
      </w:r>
    </w:p>
    <w:p>
      <w:r>
        <w:rPr>
          <w:rFonts w:ascii="Calibri" w:hAnsi="Calibri" w:eastAsia="微软雅黑"/>
          <w:b w:val="0"/>
          <w:sz w:val="20"/>
        </w:rPr>
        <w:t xml:space="preserve">　 〔命名〕保留最简形式是数学表达的好习惯</w:t>
      </w:r>
    </w:p>
    <w:p>
      <w:r>
        <w:rPr>
          <w:rFonts w:ascii="Calibri" w:hAnsi="Calibri" w:eastAsia="微软雅黑"/>
          <w:b w:val="0"/>
          <w:sz w:val="20"/>
        </w:rPr>
        <w:t xml:space="preserve">　 〔引导〕那 √2 大概多大？估一下给全班听</w:t>
      </w:r>
    </w:p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/>
          <w:color w:val="1F4E79"/>
          <w:sz w:val="26"/>
        </w:rPr>
        <w:t>【回答部分错误】</w:t>
      </w:r>
    </w:p>
    <w:p>
      <w:r>
        <w:rPr>
          <w:rFonts w:ascii="Calibri" w:hAnsi="Calibri" w:eastAsia="微软雅黑"/>
          <w:b w:val="0"/>
          <w:sz w:val="20"/>
        </w:rPr>
        <w:t>1. 〔指认〕前两步"找 16、拆 16×3"都对，最后一步移出来写成 4√6</w:t>
      </w:r>
    </w:p>
    <w:p>
      <w:r>
        <w:rPr>
          <w:rFonts w:ascii="Calibri" w:hAnsi="Calibri" w:eastAsia="微软雅黑"/>
          <w:b w:val="0"/>
          <w:sz w:val="20"/>
        </w:rPr>
        <w:t xml:space="preserve">　 〔命名〕这是"开出来还是留着"的老朋友问题</w:t>
      </w:r>
    </w:p>
    <w:p>
      <w:r>
        <w:rPr>
          <w:rFonts w:ascii="Calibri" w:hAnsi="Calibri" w:eastAsia="微软雅黑"/>
          <w:b w:val="0"/>
          <w:sz w:val="20"/>
        </w:rPr>
        <w:t xml:space="preserve">　 〔引导〕验算一下：4√6 等于根号下多少？</w:t>
      </w:r>
    </w:p>
    <w:p>
      <w:r>
        <w:rPr>
          <w:rFonts w:ascii="Calibri" w:hAnsi="Calibri" w:eastAsia="微软雅黑"/>
          <w:b w:val="0"/>
          <w:sz w:val="20"/>
        </w:rPr>
        <w:t>2. 〔指认〕符号 ± 加了，但加错了位置</w:t>
      </w:r>
    </w:p>
    <w:p>
      <w:r>
        <w:rPr>
          <w:rFonts w:ascii="Calibri" w:hAnsi="Calibri" w:eastAsia="微软雅黑"/>
          <w:b w:val="0"/>
          <w:sz w:val="20"/>
        </w:rPr>
        <w:t xml:space="preserve">　 〔命名〕你知道有双值，这已经是半步对了</w:t>
      </w:r>
    </w:p>
    <w:p>
      <w:r>
        <w:rPr>
          <w:rFonts w:ascii="Calibri" w:hAnsi="Calibri" w:eastAsia="微软雅黑"/>
          <w:b w:val="0"/>
          <w:sz w:val="20"/>
        </w:rPr>
        <w:t xml:space="preserve">　 〔引导〕√144 和 144 的平方根，哪个才带 ±？</w:t>
      </w:r>
    </w:p>
    <w:p>
      <w:r>
        <w:rPr>
          <w:rFonts w:ascii="Calibri" w:hAnsi="Calibri" w:eastAsia="微软雅黑"/>
          <w:b w:val="0"/>
          <w:sz w:val="20"/>
        </w:rPr>
        <w:t>3. 〔指认〕公式背对了，代数字时代错了</w:t>
      </w:r>
    </w:p>
    <w:p>
      <w:r>
        <w:rPr>
          <w:rFonts w:ascii="Calibri" w:hAnsi="Calibri" w:eastAsia="微软雅黑"/>
          <w:b w:val="0"/>
          <w:sz w:val="20"/>
        </w:rPr>
        <w:t xml:space="preserve">　 〔命名〕公式关你已经过了</w:t>
      </w:r>
    </w:p>
    <w:p>
      <w:r>
        <w:rPr>
          <w:rFonts w:ascii="Calibri" w:hAnsi="Calibri" w:eastAsia="微软雅黑"/>
          <w:b w:val="0"/>
          <w:sz w:val="20"/>
        </w:rPr>
        <w:t xml:space="preserve">　 〔引导〕慢一点，把这一步念出来再写</w:t>
      </w:r>
    </w:p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/>
          <w:color w:val="1F4E79"/>
          <w:sz w:val="26"/>
        </w:rPr>
        <w:t>【有创意但偏离】</w:t>
      </w:r>
    </w:p>
    <w:p>
      <w:r>
        <w:rPr>
          <w:rFonts w:ascii="Calibri" w:hAnsi="Calibri" w:eastAsia="微软雅黑"/>
          <w:b w:val="0"/>
          <w:sz w:val="20"/>
        </w:rPr>
        <w:t>1. 〔指认〕你想用估算绕开化简</w:t>
      </w:r>
    </w:p>
    <w:p>
      <w:r>
        <w:rPr>
          <w:rFonts w:ascii="Calibri" w:hAnsi="Calibri" w:eastAsia="微软雅黑"/>
          <w:b w:val="0"/>
          <w:sz w:val="20"/>
        </w:rPr>
        <w:t xml:space="preserve">　 〔命名〕这是"先估后算"的策略，工程师真用这招</w:t>
      </w:r>
    </w:p>
    <w:p>
      <w:r>
        <w:rPr>
          <w:rFonts w:ascii="Calibri" w:hAnsi="Calibri" w:eastAsia="微软雅黑"/>
          <w:b w:val="0"/>
          <w:sz w:val="20"/>
        </w:rPr>
        <w:t xml:space="preserve">　 〔引导〕不过题目要精确值，化简和估算各留一行试试</w:t>
      </w:r>
    </w:p>
    <w:p>
      <w:r>
        <w:rPr>
          <w:rFonts w:ascii="Calibri" w:hAnsi="Calibri" w:eastAsia="微软雅黑"/>
          <w:b w:val="0"/>
          <w:sz w:val="20"/>
        </w:rPr>
        <w:t>2. 〔指认〕你画了个正方形来解释 √48</w:t>
      </w:r>
    </w:p>
    <w:p>
      <w:r>
        <w:rPr>
          <w:rFonts w:ascii="Calibri" w:hAnsi="Calibri" w:eastAsia="微软雅黑"/>
          <w:b w:val="0"/>
          <w:sz w:val="20"/>
        </w:rPr>
        <w:t xml:space="preserve">　 〔命名〕用图形想代数，这是高级思维</w:t>
      </w:r>
    </w:p>
    <w:p>
      <w:r>
        <w:rPr>
          <w:rFonts w:ascii="Calibri" w:hAnsi="Calibri" w:eastAsia="微软雅黑"/>
          <w:b w:val="0"/>
          <w:sz w:val="20"/>
        </w:rPr>
        <w:t xml:space="preserve">　 〔引导〕能不能在图上标出 4√3 分别是哪两段？</w:t>
      </w:r>
    </w:p>
    <w:p>
      <w:r>
        <w:rPr>
          <w:rFonts w:ascii="Calibri" w:hAnsi="Calibri" w:eastAsia="微软雅黑"/>
          <w:b w:val="0"/>
          <w:sz w:val="20"/>
        </w:rPr>
        <w:t>3. 〔指认〕你举了个 a=-3 的反例</w:t>
      </w:r>
    </w:p>
    <w:p>
      <w:r>
        <w:rPr>
          <w:rFonts w:ascii="Calibri" w:hAnsi="Calibri" w:eastAsia="微软雅黑"/>
          <w:b w:val="0"/>
          <w:sz w:val="20"/>
        </w:rPr>
        <w:t xml:space="preserve">　 〔命名〕举反例是否定一个命题最硬的办法</w:t>
      </w:r>
    </w:p>
    <w:p>
      <w:r>
        <w:rPr>
          <w:rFonts w:ascii="Calibri" w:hAnsi="Calibri" w:eastAsia="微软雅黑"/>
          <w:b w:val="0"/>
          <w:sz w:val="20"/>
        </w:rPr>
        <w:t xml:space="preserve">　 〔引导〕那正确的说法该怎么补条件？</w:t>
      </w:r>
    </w:p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/>
          <w:color w:val="1F4E79"/>
          <w:sz w:val="26"/>
        </w:rPr>
        <w:t>【沉默未答】</w:t>
      </w:r>
    </w:p>
    <w:p>
      <w:r>
        <w:rPr>
          <w:rFonts w:ascii="Calibri" w:hAnsi="Calibri" w:eastAsia="微软雅黑"/>
          <w:b w:val="0"/>
          <w:sz w:val="20"/>
        </w:rPr>
        <w:t>1. 〔指认〕我等你的这十秒钟没有白等——你皱眉了</w:t>
      </w:r>
    </w:p>
    <w:p>
      <w:r>
        <w:rPr>
          <w:rFonts w:ascii="Calibri" w:hAnsi="Calibri" w:eastAsia="微软雅黑"/>
          <w:b w:val="0"/>
          <w:sz w:val="20"/>
        </w:rPr>
        <w:t xml:space="preserve">　 〔命名〕说明在想，想不出声也是学习</w:t>
      </w:r>
    </w:p>
    <w:p>
      <w:r>
        <w:rPr>
          <w:rFonts w:ascii="Calibri" w:hAnsi="Calibri" w:eastAsia="微软雅黑"/>
          <w:b w:val="0"/>
          <w:sz w:val="20"/>
        </w:rPr>
        <w:t xml:space="preserve">　 〔引导〕从"最大平方因子是几"这一小步开始，行吗？</w:t>
      </w:r>
    </w:p>
    <w:p>
      <w:r>
        <w:rPr>
          <w:rFonts w:ascii="Calibri" w:hAnsi="Calibri" w:eastAsia="微软雅黑"/>
          <w:b w:val="0"/>
          <w:sz w:val="20"/>
        </w:rPr>
        <w:t>2. 〔指认〕你刚才在纸上写了又擦</w:t>
      </w:r>
    </w:p>
    <w:p>
      <w:r>
        <w:rPr>
          <w:rFonts w:ascii="Calibri" w:hAnsi="Calibri" w:eastAsia="微软雅黑"/>
          <w:b w:val="0"/>
          <w:sz w:val="20"/>
        </w:rPr>
        <w:t xml:space="preserve">　 〔命名〕写比不写强，擦掉说明在自我修正</w:t>
      </w:r>
    </w:p>
    <w:p>
      <w:r>
        <w:rPr>
          <w:rFonts w:ascii="Calibri" w:hAnsi="Calibri" w:eastAsia="微软雅黑"/>
          <w:b w:val="0"/>
          <w:sz w:val="20"/>
        </w:rPr>
        <w:t xml:space="preserve">　 〔引导〕擦掉的那版错在哪，说说看？</w:t>
      </w:r>
    </w:p>
    <w:p>
      <w:r>
        <w:rPr>
          <w:rFonts w:ascii="Calibri" w:hAnsi="Calibri" w:eastAsia="微软雅黑"/>
          <w:b w:val="0"/>
          <w:sz w:val="20"/>
        </w:rPr>
        <w:t>3. 〔指认〕这个问题确实难</w:t>
      </w:r>
    </w:p>
    <w:p>
      <w:r>
        <w:rPr>
          <w:rFonts w:ascii="Calibri" w:hAnsi="Calibri" w:eastAsia="微软雅黑"/>
          <w:b w:val="0"/>
          <w:sz w:val="20"/>
        </w:rPr>
        <w:t xml:space="preserve">　 〔命名〕难才值得全班一起花时间</w:t>
      </w:r>
    </w:p>
    <w:p>
      <w:r>
        <w:rPr>
          <w:rFonts w:ascii="Calibri" w:hAnsi="Calibri" w:eastAsia="微软雅黑"/>
          <w:b w:val="0"/>
          <w:sz w:val="20"/>
        </w:rPr>
        <w:t xml:space="preserve">　 〔引导〕给你两个选项，你挑一个答：A 还是 B？</w:t>
      </w:r>
    </w:p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 w:val="0"/>
          <w:color w:val="94A3B8"/>
          <w:sz w:val="17"/>
        </w:rPr>
        <w:t>讲座演示用模拟产物 · 由课中指令基于 05/06/07 号数据生成 · 2026-08</w:t>
      </w:r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微软雅黑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